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5C0DDE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8117FE" w:rsidRDefault="008117FE" w:rsidP="005C0DDE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8117FE" w:rsidRDefault="008117FE" w:rsidP="005C0DDE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30</w:t>
      </w:r>
    </w:p>
    <w:p w:rsidR="008117FE" w:rsidRDefault="008117FE" w:rsidP="005C0DDE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HỌC HÁT BÀI: DÀN ĐỒNG CA MÙA HẠ</w:t>
      </w:r>
    </w:p>
    <w:p w:rsidR="005C0DDE" w:rsidRPr="008117FE" w:rsidRDefault="005C0DDE" w:rsidP="005C0DDE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7FE" w:rsidRPr="005C0DDE" w:rsidRDefault="005C0DDE" w:rsidP="005C0DDE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</w:t>
      </w:r>
      <w:r w:rsidR="008117FE" w:rsidRPr="008117FE">
        <w:rPr>
          <w:rFonts w:ascii="Times New Roman" w:hAnsi="Times New Roman" w:cs="Times New Roman"/>
          <w:b/>
          <w:sz w:val="28"/>
          <w:szCs w:val="28"/>
        </w:rPr>
        <w:t>MỤC TIÊU: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hát đúng giai điệu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Dàn đồng ca mùa hạ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. Thể hiện đúng những tiếng hát đảo phách, hát luyến và ngân dài 2,3 phách.  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trình bày bài hát kết hợp gõ đệm theo nhịp và theo phách.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Góp phần giáo dục HS biết yêu quý và bảo vệ thiên nhiên.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Nhạc cụ quen dùng máy nghe, băng đĩa nhạc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 Dàn đồng ca mùa hạ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Tranh ảnh minh hoạ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Dàn đồng ca mùa hạ.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Tập đệm đàn và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Dàn đồng ca mùa hạ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.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VÀ HỌC:</w:t>
      </w:r>
    </w:p>
    <w:p w:rsidR="008117FE" w:rsidRPr="008117FE" w:rsidRDefault="008117FE" w:rsidP="005C0DDE">
      <w:pPr>
        <w:pStyle w:val="BodyText"/>
        <w:spacing w:line="4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>1. Ổn định tổ chức: ( 1’) Nhắc HS sửa tư thế ngồi ngay ngắn</w:t>
      </w:r>
    </w:p>
    <w:p w:rsidR="008117FE" w:rsidRPr="008117FE" w:rsidRDefault="008117FE" w:rsidP="005C0DDE">
      <w:pPr>
        <w:pStyle w:val="BodyText"/>
        <w:spacing w:line="4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2. Kiểm tra bài cũ:  ( 4’) </w:t>
      </w:r>
    </w:p>
    <w:p w:rsidR="008117FE" w:rsidRPr="008117FE" w:rsidRDefault="008117FE" w:rsidP="005C0DDE">
      <w:pPr>
        <w:pStyle w:val="BodyText"/>
        <w:spacing w:line="4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>- Gọi 4 – 5 HS lên hát bài “Đất nước tươi đẹp sao”</w:t>
      </w:r>
    </w:p>
    <w:p w:rsidR="008117FE" w:rsidRPr="008117FE" w:rsidRDefault="008117FE" w:rsidP="005C0DDE">
      <w:pPr>
        <w:pStyle w:val="BodyText"/>
        <w:spacing w:line="4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>- Gọi 1 nhóm lên hát múa bài “Em vẫn nhớ trường xưa”.</w:t>
      </w:r>
    </w:p>
    <w:p w:rsidR="008117FE" w:rsidRPr="008117FE" w:rsidRDefault="008117FE" w:rsidP="005C0DDE">
      <w:pPr>
        <w:pStyle w:val="BodyText"/>
        <w:spacing w:line="40" w:lineRule="atLeast"/>
        <w:ind w:right="0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- GV nhận xét </w:t>
      </w:r>
    </w:p>
    <w:p w:rsidR="008117FE" w:rsidRPr="008117FE" w:rsidRDefault="008117FE" w:rsidP="005C0DDE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3. Bài mới: GV giới thiệu nội dung tiết học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96"/>
        <w:gridCol w:w="4274"/>
      </w:tblGrid>
      <w:tr w:rsidR="008117FE" w:rsidRPr="008117FE" w:rsidTr="0056199E">
        <w:tc>
          <w:tcPr>
            <w:tcW w:w="5896" w:type="dxa"/>
          </w:tcPr>
          <w:p w:rsidR="008117FE" w:rsidRPr="008117FE" w:rsidRDefault="008117FE" w:rsidP="005C0DDE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274" w:type="dxa"/>
          </w:tcPr>
          <w:p w:rsidR="008117FE" w:rsidRPr="008117FE" w:rsidRDefault="008117FE" w:rsidP="005C0DDE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56199E">
        <w:tc>
          <w:tcPr>
            <w:tcW w:w="5896" w:type="dxa"/>
          </w:tcPr>
          <w:p w:rsidR="008117FE" w:rsidRPr="008117FE" w:rsidRDefault="008117FE" w:rsidP="005C0DDE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 ( 25’) Học hát 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Dàn đồng ca mùa hạ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1. Giới thiệu bài hát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GV giới thiệu tranh minh hoạ. 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Đọc lời ca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lời theo 4 câu nhạc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Nghe hát mẫu: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đệm đàn, tự trình bày bài hát hoặc dùng băng, đĩa nhạc.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nói cảm nhận ban đầu về bài hát.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 Khởi động giọng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Dịch giọng (-2) – Pha trưởng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5145" w:dyaOrig="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7.25pt;height:46.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967" r:id="rId8"/>
              </w:objec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5. Tập hát từng câu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Đàn giai điệu câu một khoảng 2 – 3 lần.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Bắt nhịp (2-1) và đàn giai điệu để HS hát.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lấy hơi ở đầu câu hát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khá hát mẫu.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Cả lớp hát, GV lắng nghe để phát hiện chỗ sai  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các câu tiếp theo tương tự.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nối các câu hát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6. Hát cả bài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cả bài.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trình bày bài hát kết hợp gõ đệm theo nhịp.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tập hát thể hiện sắc thái vui tươi, trong sáng. </w:t>
            </w:r>
          </w:p>
          <w:p w:rsidR="008117FE" w:rsidRPr="008117FE" w:rsidRDefault="008117FE" w:rsidP="005C0DDE">
            <w:pPr>
              <w:numPr>
                <w:ilvl w:val="0"/>
                <w:numId w:val="11"/>
              </w:numPr>
              <w:spacing w:after="0" w:line="40" w:lineRule="atLeast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2: ( 5’) Củng cố, kiểm tra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 Trình bày bài hát theo nhóm, hát kết hợp gõ đệm theo nhịp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Dặn HS học thuộc bài hát.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trình bày bài hát kết hợp gõ đệm</w:t>
            </w:r>
          </w:p>
        </w:tc>
        <w:tc>
          <w:tcPr>
            <w:tcW w:w="4274" w:type="dxa"/>
          </w:tcPr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nghe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- 4 HS thực hiện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nghe bài hát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- 1- 2 HS nêu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khởi động giọng</w:t>
            </w:r>
          </w:p>
          <w:p w:rsidR="008117FE" w:rsidRPr="008117FE" w:rsidRDefault="008117FE" w:rsidP="005C0DDE">
            <w:pPr>
              <w:spacing w:after="0" w:line="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lắng nghe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hoà theo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lấy hơi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- 1-2 HS thực hiện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sửa chỗ sai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tập câu tiếp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cả bài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hát, gõ đệm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- 4-5 HS xung phong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5C0DDE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HS hát, gõ đệm </w:t>
            </w:r>
          </w:p>
        </w:tc>
      </w:tr>
    </w:tbl>
    <w:p w:rsidR="008117FE" w:rsidRPr="008117FE" w:rsidRDefault="008117FE" w:rsidP="005C0DDE">
      <w:pPr>
        <w:spacing w:after="0" w:line="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117FE" w:rsidRPr="008117FE" w:rsidRDefault="008117FE" w:rsidP="005C0DDE">
      <w:pPr>
        <w:spacing w:after="0" w:line="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117FE" w:rsidRPr="008117FE" w:rsidRDefault="008117FE" w:rsidP="005C0DDE">
      <w:pPr>
        <w:spacing w:after="0" w:line="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17FE" w:rsidRDefault="008117F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Default="005C0DDE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5F63" w:rsidRDefault="00625F63" w:rsidP="008117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DDE" w:rsidRPr="008117FE" w:rsidRDefault="005C0DDE" w:rsidP="00625F63">
      <w:pPr>
        <w:rPr>
          <w:rFonts w:ascii="Times New Roman" w:hAnsi="Times New Roman" w:cs="Times New Roman"/>
          <w:sz w:val="28"/>
          <w:szCs w:val="28"/>
        </w:rPr>
      </w:pPr>
    </w:p>
    <w:sectPr w:rsidR="005C0DDE" w:rsidRPr="008117FE" w:rsidSect="00625F63">
      <w:headerReference w:type="default" r:id="rId9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80F" w:rsidRDefault="00F4380F" w:rsidP="008D7117">
      <w:pPr>
        <w:spacing w:after="0" w:line="240" w:lineRule="auto"/>
      </w:pPr>
      <w:r>
        <w:separator/>
      </w:r>
    </w:p>
  </w:endnote>
  <w:endnote w:type="continuationSeparator" w:id="1">
    <w:p w:rsidR="00F4380F" w:rsidRDefault="00F4380F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80F" w:rsidRDefault="00F4380F" w:rsidP="008D7117">
      <w:pPr>
        <w:spacing w:after="0" w:line="240" w:lineRule="auto"/>
      </w:pPr>
      <w:r>
        <w:separator/>
      </w:r>
    </w:p>
  </w:footnote>
  <w:footnote w:type="continuationSeparator" w:id="1">
    <w:p w:rsidR="00F4380F" w:rsidRDefault="00F4380F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966DA"/>
    <w:rsid w:val="000C07F7"/>
    <w:rsid w:val="000F34E3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A56B3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D2A65"/>
    <w:rsid w:val="004D5478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90B24"/>
    <w:rsid w:val="008B2978"/>
    <w:rsid w:val="008B5DE1"/>
    <w:rsid w:val="008C44D5"/>
    <w:rsid w:val="008D3B55"/>
    <w:rsid w:val="008D7117"/>
    <w:rsid w:val="00961478"/>
    <w:rsid w:val="00991574"/>
    <w:rsid w:val="009A7416"/>
    <w:rsid w:val="009E5897"/>
    <w:rsid w:val="009F2A35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4380F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2017-05-04T08:29:00Z</dcterms:created>
  <dcterms:modified xsi:type="dcterms:W3CDTF">2017-05-04T08:29:00Z</dcterms:modified>
</cp:coreProperties>
</file>